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2903839" name="019d717b-0d5e-7954-8bfe-a0df4588e2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4626874" name="019d717b-0d5e-7954-8bfe-a0df4588e2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8114356" name="019d717d-8cf1-77f7-a184-431b479d2d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0942116" name="019d717d-8cf1-77f7-a184-431b479d2d9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Boden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41276705" name="019d7184-15e2-7222-90eb-6ca7a6f2c7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714847" name="019d7184-15e2-7222-90eb-6ca7a6f2c70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8099343" name="019d7190-5d45-7382-b3d7-f69b24847e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598533" name="019d7190-5d45-7382-b3d7-f69b24847e8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9827798" name="019d717e-8502-7afd-ab12-676a24ed58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2162060" name="019d717e-8502-7afd-ab12-676a24ed58f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alle 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6253054" name="019d717f-bc5e-767b-91e4-5335862f4c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474630" name="019d717f-bc5e-767b-91e4-5335862f4c1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OG/ 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0799913" name="019d7181-4578-7281-9ad7-fd05753137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7283813" name="019d7181-4578-7281-9ad7-fd05753137c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5535620" name="019d7182-6453-7994-b101-6efd57f15e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1112327" name="019d7182-6453-7994-b101-6efd57f15e9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9084340" name="019d7192-15f2-7667-bb51-c6d91e3542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794424" name="019d7192-15f2-7667-bb51-c6d91e3542a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0846985" name="019d7195-8011-715e-a6ae-706438ee5b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0094751" name="019d7195-8011-715e-a6ae-706438ee5b2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9206838" name="019d7189-7e3e-768c-85ae-22ad327976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4789511" name="019d7189-7e3e-768c-85ae-22ad3279769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1048606" name="019d7193-a3fe-7e38-8f49-d684d0fa45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7465916" name="019d7193-a3fe-7e38-8f49-d684d0fa459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